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6629758" name="8d66adf0-f21f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0555283" name="8d66adf0-f21f-11f0-bcc6-8fdd4109e88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1631051" name="912eb270-f21f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8308625" name="912eb270-f21f-11f0-bcc6-8fdd4109e88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6995150" name="d06ce1f0-f21f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0603033" name="d06ce1f0-f21f-11f0-bcc6-8fdd4109e88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0180147" name="e0d228b0-f220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304228" name="e0d228b0-f220-11f0-bcc6-8fdd4109e88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Käntlibachstrasse 6 Käntlibachstrasse 6, 8635 Dürnten</w:t>
          </w:r>
        </w:p>
        <w:p>
          <w:pPr>
            <w:spacing w:before="0" w:after="0"/>
          </w:pPr>
          <w:r>
            <w:t>671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